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xxx</w:t>
            </w:r>
            <w:r>
              <w:rPr>
                <w:sz w:val="64"/>
              </w:rPr>
              <w:t xml:space="preserve"> </w:t>
            </w:r>
            <w:r>
              <w:t>V</w:t>
            </w:r>
            <w:bookmarkStart w:id="3" w:name="specVersion"/>
            <w:r>
              <w:t>0.0.</w:t>
            </w:r>
            <w:bookmarkEnd w:id="3"/>
            <w:r>
              <w:t xml:space="preserve">0 </w:t>
            </w:r>
            <w:r>
              <w:rPr>
                <w:sz w:val="32"/>
              </w:rPr>
              <w:t>(</w:t>
            </w:r>
            <w:bookmarkStart w:id="4" w:name="issueDate"/>
            <w:r>
              <w:rPr>
                <w:sz w:val="32"/>
              </w:rPr>
              <w:t>202</w:t>
            </w:r>
            <w:r>
              <w:rPr>
                <w:rFonts w:hint="eastAsia"/>
                <w:sz w:val="32"/>
                <w:lang w:val="en-US" w:eastAsia="zh-CN"/>
              </w:rPr>
              <w:t>5</w:t>
            </w:r>
            <w:r>
              <w:rPr>
                <w:sz w:val="32"/>
              </w:rPr>
              <w:t>-</w:t>
            </w:r>
            <w:bookmarkEnd w:id="4"/>
            <w:r>
              <w:rPr>
                <w:sz w:val="32"/>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pPr>
              <w:pStyle w:val="116"/>
              <w:framePr w:wrap="auto" w:vAnchor="margin" w:hAnchor="text" w:yAlign="inline"/>
              <w:rPr>
                <w:highlight w:val="none"/>
              </w:rPr>
            </w:pPr>
            <w:r>
              <w:rPr>
                <w:highlight w:val="none"/>
              </w:rPr>
              <w:t xml:space="preserve">Study on </w:t>
            </w:r>
            <w:r>
              <w:rPr>
                <w:rFonts w:hint="eastAsia"/>
                <w:highlight w:val="none"/>
                <w:lang w:val="en-US" w:eastAsia="zh-CN"/>
              </w:rPr>
              <w:t>S</w:t>
            </w:r>
            <w:r>
              <w:rPr>
                <w:highlight w:val="none"/>
              </w:rPr>
              <w:t xml:space="preserve">ecurity </w:t>
            </w:r>
            <w:r>
              <w:rPr>
                <w:rFonts w:hint="eastAsia"/>
                <w:highlight w:val="none"/>
                <w:lang w:val="en-US" w:eastAsia="zh-CN"/>
              </w:rPr>
              <w:t>A</w:t>
            </w:r>
            <w:r>
              <w:rPr>
                <w:highlight w:val="none"/>
              </w:rPr>
              <w:t xml:space="preserve">spects </w:t>
            </w:r>
            <w:r>
              <w:rPr>
                <w:rFonts w:hint="eastAsia"/>
                <w:highlight w:val="none"/>
                <w:lang w:val="en-US" w:eastAsia="zh-CN"/>
              </w:rPr>
              <w:t>for</w:t>
            </w:r>
            <w:r>
              <w:rPr>
                <w:highlight w:val="none"/>
              </w:rPr>
              <w:t xml:space="preserve"> NR Femto</w:t>
            </w:r>
            <w:r>
              <w:rPr>
                <w:rFonts w:hint="eastAsia"/>
                <w:highlight w:val="none"/>
                <w:lang w:val="en-US" w:eastAsia="zh-CN"/>
              </w:rPr>
              <w:t xml:space="preserve"> Phase 2</w:t>
            </w:r>
            <w:bookmarkEnd w:id="6"/>
          </w:p>
          <w:p>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20</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_Toc31764 \h </w:instrText>
      </w:r>
      <w:r>
        <w:fldChar w:fldCharType="separate"/>
      </w:r>
      <w:r>
        <w:t>4</w:t>
      </w:r>
      <w:r>
        <w:fldChar w:fldCharType="end"/>
      </w:r>
    </w:p>
    <w:p>
      <w:pPr>
        <w:pStyle w:val="20"/>
        <w:tabs>
          <w:tab w:val="right" w:leader="dot" w:pos="9641"/>
          <w:tab w:val="clear" w:pos="9639"/>
        </w:tabs>
      </w:pPr>
      <w:r>
        <w:t>1</w:t>
      </w:r>
      <w:r>
        <w:tab/>
      </w:r>
      <w:r>
        <w:t>Scope</w:t>
      </w:r>
      <w:r>
        <w:tab/>
      </w:r>
      <w:r>
        <w:fldChar w:fldCharType="begin"/>
      </w:r>
      <w:r>
        <w:instrText xml:space="preserve"> PAGEREF _Toc17 \h </w:instrText>
      </w:r>
      <w:r>
        <w:fldChar w:fldCharType="separate"/>
      </w:r>
      <w:r>
        <w:t>6</w:t>
      </w:r>
      <w:r>
        <w:fldChar w:fldCharType="end"/>
      </w:r>
    </w:p>
    <w:p>
      <w:pPr>
        <w:pStyle w:val="20"/>
        <w:tabs>
          <w:tab w:val="right" w:leader="dot" w:pos="9641"/>
          <w:tab w:val="clear" w:pos="9639"/>
        </w:tabs>
      </w:pPr>
      <w:r>
        <w:t>2</w:t>
      </w:r>
      <w:r>
        <w:tab/>
      </w:r>
      <w:r>
        <w:t>References</w:t>
      </w:r>
      <w:r>
        <w:tab/>
      </w:r>
      <w:r>
        <w:fldChar w:fldCharType="begin"/>
      </w:r>
      <w:r>
        <w:instrText xml:space="preserve"> PAGEREF _Toc26387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_Toc11984 \h </w:instrText>
      </w:r>
      <w:r>
        <w:fldChar w:fldCharType="separate"/>
      </w:r>
      <w:r>
        <w:t>6</w:t>
      </w:r>
      <w:r>
        <w:fldChar w:fldCharType="end"/>
      </w:r>
    </w:p>
    <w:p>
      <w:pPr>
        <w:pStyle w:val="19"/>
        <w:tabs>
          <w:tab w:val="right" w:pos="2000"/>
          <w:tab w:val="right" w:leader="dot" w:pos="9641"/>
          <w:tab w:val="clear" w:pos="9639"/>
        </w:tabs>
      </w:pPr>
      <w:r>
        <w:t>3.1</w:t>
      </w:r>
      <w:r>
        <w:tab/>
      </w:r>
      <w:r>
        <w:t>Terms</w:t>
      </w:r>
      <w:r>
        <w:tab/>
      </w:r>
      <w:r>
        <w:rPr>
          <w:rFonts w:hint="eastAsia"/>
          <w:lang w:val="en-US" w:eastAsia="zh-CN"/>
        </w:rPr>
        <w:t>............</w:t>
      </w:r>
      <w:r>
        <w:tab/>
      </w:r>
      <w:r>
        <w:fldChar w:fldCharType="begin"/>
      </w:r>
      <w:r>
        <w:instrText xml:space="preserve"> PAGEREF _Toc8256 \h </w:instrText>
      </w:r>
      <w:r>
        <w:fldChar w:fldCharType="separate"/>
      </w:r>
      <w:r>
        <w:t>6</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w:t>
      </w:r>
      <w:r>
        <w:tab/>
      </w:r>
      <w:r>
        <w:fldChar w:fldCharType="begin"/>
      </w:r>
      <w:r>
        <w:instrText xml:space="preserve"> PAGEREF _Toc29995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_Toc12585 \h </w:instrText>
      </w:r>
      <w:r>
        <w:fldChar w:fldCharType="separate"/>
      </w:r>
      <w:r>
        <w:t>6</w:t>
      </w:r>
      <w:r>
        <w:fldChar w:fldCharType="end"/>
      </w:r>
    </w:p>
    <w:p>
      <w:pPr>
        <w:pStyle w:val="20"/>
        <w:tabs>
          <w:tab w:val="right" w:pos="2000"/>
          <w:tab w:val="right" w:leader="dot" w:pos="9641"/>
          <w:tab w:val="clear" w:pos="9639"/>
        </w:tabs>
      </w:pPr>
      <w:r>
        <w:t>4</w:t>
      </w:r>
      <w:r>
        <w:tab/>
      </w:r>
      <w:r>
        <w:t>Security Architecture and Assumptions</w:t>
      </w:r>
      <w:r>
        <w:tab/>
      </w:r>
      <w:r>
        <w:fldChar w:fldCharType="begin"/>
      </w:r>
      <w:r>
        <w:instrText xml:space="preserve"> PAGEREF _Toc27039 \h </w:instrText>
      </w:r>
      <w:r>
        <w:fldChar w:fldCharType="separate"/>
      </w:r>
      <w:r>
        <w:t>6</w:t>
      </w:r>
      <w:r>
        <w:fldChar w:fldCharType="end"/>
      </w:r>
    </w:p>
    <w:p>
      <w:pPr>
        <w:pStyle w:val="20"/>
        <w:tabs>
          <w:tab w:val="right" w:leader="dot" w:pos="9641"/>
          <w:tab w:val="clear" w:pos="9639"/>
        </w:tabs>
      </w:pPr>
      <w:r>
        <w:rPr>
          <w:rFonts w:hint="eastAsia"/>
          <w:lang w:val="en-US" w:eastAsia="zh-CN"/>
        </w:rPr>
        <w:t>5</w:t>
      </w:r>
      <w:r>
        <w:tab/>
      </w:r>
      <w:r>
        <w:t xml:space="preserve">Key </w:t>
      </w:r>
      <w:r>
        <w:rPr>
          <w:rFonts w:hint="eastAsia" w:eastAsia="宋体"/>
          <w:lang w:val="en-US" w:eastAsia="zh-CN"/>
        </w:rPr>
        <w:t>i</w:t>
      </w:r>
      <w:r>
        <w:t>ssues</w:t>
      </w:r>
      <w:r>
        <w:tab/>
      </w:r>
      <w:r>
        <w:fldChar w:fldCharType="begin"/>
      </w:r>
      <w:r>
        <w:instrText xml:space="preserve"> PAGEREF _Toc25816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5</w:t>
      </w:r>
      <w:r>
        <w:t>.X</w:t>
      </w:r>
      <w:r>
        <w:tab/>
      </w:r>
      <w:r>
        <w:t>Key Issue #X: &lt;Key Issue Name&gt;</w:t>
      </w:r>
      <w:r>
        <w:tab/>
      </w:r>
      <w:r>
        <w:fldChar w:fldCharType="begin"/>
      </w:r>
      <w:r>
        <w:instrText xml:space="preserve"> PAGEREF _Toc1933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5</w:t>
      </w:r>
      <w:r>
        <w:t>.X.1</w:t>
      </w:r>
      <w:r>
        <w:tab/>
      </w:r>
      <w:r>
        <w:t>Key issue details</w:t>
      </w:r>
      <w:r>
        <w:tab/>
      </w:r>
      <w:r>
        <w:fldChar w:fldCharType="begin"/>
      </w:r>
      <w:r>
        <w:instrText xml:space="preserve"> PAGEREF _Toc7104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5</w:t>
      </w:r>
      <w:r>
        <w:t>.X.2</w:t>
      </w:r>
      <w:r>
        <w:tab/>
      </w:r>
      <w:r>
        <w:t>Security threats</w:t>
      </w:r>
      <w:r>
        <w:tab/>
      </w:r>
      <w:r>
        <w:fldChar w:fldCharType="begin"/>
      </w:r>
      <w:r>
        <w:instrText xml:space="preserve"> PAGEREF _Toc32227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5</w:t>
      </w:r>
      <w:r>
        <w:t>.X.3</w:t>
      </w:r>
      <w:r>
        <w:tab/>
      </w:r>
      <w:r>
        <w:t>Potential security requirements</w:t>
      </w:r>
      <w:r>
        <w:tab/>
      </w:r>
      <w:r>
        <w:fldChar w:fldCharType="begin"/>
      </w:r>
      <w:r>
        <w:instrText xml:space="preserve"> PAGEREF _Toc53 \h </w:instrText>
      </w:r>
      <w:r>
        <w:fldChar w:fldCharType="separate"/>
      </w:r>
      <w:r>
        <w:t>7</w:t>
      </w:r>
      <w:r>
        <w:fldChar w:fldCharType="end"/>
      </w:r>
    </w:p>
    <w:p>
      <w:pPr>
        <w:pStyle w:val="20"/>
        <w:tabs>
          <w:tab w:val="right" w:leader="dot" w:pos="9641"/>
          <w:tab w:val="clear" w:pos="9639"/>
        </w:tabs>
      </w:pPr>
      <w:r>
        <w:rPr>
          <w:rFonts w:hint="eastAsia"/>
          <w:lang w:val="en-US" w:eastAsia="zh-CN"/>
        </w:rPr>
        <w:t>6</w:t>
      </w:r>
      <w:r>
        <w:tab/>
      </w:r>
      <w:r>
        <w:t>Solutions</w:t>
      </w:r>
      <w:r>
        <w:tab/>
      </w:r>
      <w:r>
        <w:fldChar w:fldCharType="begin"/>
      </w:r>
      <w:r>
        <w:instrText xml:space="preserve"> PAGEREF _Toc12352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6</w:t>
      </w:r>
      <w:r>
        <w:t>.</w:t>
      </w:r>
      <w:r>
        <w:rPr>
          <w:rFonts w:hint="eastAsia"/>
          <w:lang w:val="en-US" w:eastAsia="zh-CN"/>
        </w:rPr>
        <w:t>1</w:t>
      </w:r>
      <w:r>
        <w:tab/>
      </w:r>
      <w:r>
        <w:t>Mapping of solutions to key issues</w:t>
      </w:r>
      <w:r>
        <w:tab/>
      </w:r>
      <w:r>
        <w:fldChar w:fldCharType="begin"/>
      </w:r>
      <w:r>
        <w:instrText xml:space="preserve"> PAGEREF _Toc10125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6</w:t>
      </w:r>
      <w:r>
        <w:t>.Y</w:t>
      </w:r>
      <w:r>
        <w:tab/>
      </w:r>
      <w:r>
        <w:t>Solution #Y: &lt;Solution Name&gt;</w:t>
      </w:r>
      <w:r>
        <w:tab/>
      </w:r>
      <w:r>
        <w:fldChar w:fldCharType="begin"/>
      </w:r>
      <w:r>
        <w:instrText xml:space="preserve"> PAGEREF _Toc26121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.Y.1</w:t>
      </w:r>
      <w:r>
        <w:tab/>
      </w:r>
      <w:r>
        <w:t>Introduction</w:t>
      </w:r>
      <w:r>
        <w:tab/>
      </w:r>
      <w:r>
        <w:fldChar w:fldCharType="begin"/>
      </w:r>
      <w:r>
        <w:instrText xml:space="preserve"> PAGEREF _Toc19802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.Y.2</w:t>
      </w:r>
      <w:r>
        <w:tab/>
      </w:r>
      <w:r>
        <w:t>Solution details</w:t>
      </w:r>
      <w:r>
        <w:tab/>
      </w:r>
      <w:r>
        <w:fldChar w:fldCharType="begin"/>
      </w:r>
      <w:r>
        <w:instrText xml:space="preserve"> PAGEREF _Toc16197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.Y.3</w:t>
      </w:r>
      <w:r>
        <w:tab/>
      </w:r>
      <w:r>
        <w:t>Evaluation</w:t>
      </w:r>
      <w:r>
        <w:tab/>
      </w:r>
      <w:r>
        <w:fldChar w:fldCharType="begin"/>
      </w:r>
      <w:r>
        <w:instrText xml:space="preserve"> PAGEREF _Toc349 \h </w:instrText>
      </w:r>
      <w:r>
        <w:fldChar w:fldCharType="separate"/>
      </w:r>
      <w:r>
        <w:t>7</w:t>
      </w:r>
      <w:r>
        <w:fldChar w:fldCharType="end"/>
      </w:r>
    </w:p>
    <w:p>
      <w:pPr>
        <w:pStyle w:val="20"/>
        <w:tabs>
          <w:tab w:val="right" w:leader="dot" w:pos="9641"/>
          <w:tab w:val="clear" w:pos="9639"/>
        </w:tabs>
      </w:pPr>
      <w:r>
        <w:rPr>
          <w:rFonts w:hint="eastAsia"/>
          <w:lang w:val="en-US" w:eastAsia="zh-CN"/>
        </w:rPr>
        <w:t>7</w:t>
      </w:r>
      <w:r>
        <w:tab/>
      </w:r>
      <w:r>
        <w:t>Conclusions</w:t>
      </w:r>
      <w:r>
        <w:rPr>
          <w:rFonts w:hint="eastAsia" w:eastAsia="宋体"/>
          <w:lang w:val="en-US" w:eastAsia="zh-CN"/>
        </w:rPr>
        <w:t>s</w:t>
      </w:r>
      <w:bookmarkStart w:id="115" w:name="_GoBack"/>
      <w:bookmarkEnd w:id="115"/>
      <w:r>
        <w:tab/>
      </w:r>
      <w:r>
        <w:fldChar w:fldCharType="begin"/>
      </w:r>
      <w:r>
        <w:instrText xml:space="preserve"> PAGEREF _Toc1339 \h </w:instrText>
      </w:r>
      <w:r>
        <w:fldChar w:fldCharType="separate"/>
      </w:r>
      <w:r>
        <w:t>7</w:t>
      </w:r>
      <w:r>
        <w:fldChar w:fldCharType="end"/>
      </w:r>
    </w:p>
    <w:p>
      <w:pPr>
        <w:pStyle w:val="76"/>
        <w:tabs>
          <w:tab w:val="right" w:leader="dot" w:pos="9641"/>
          <w:tab w:val="clear" w:pos="9639"/>
        </w:tabs>
      </w:pPr>
      <w:r>
        <w:t>Annex &lt;</w:t>
      </w:r>
      <w:r>
        <w:rPr>
          <w:rFonts w:hint="eastAsia"/>
          <w:lang w:val="en-US" w:eastAsia="zh-CN"/>
        </w:rPr>
        <w:t>X</w:t>
      </w:r>
      <w:r>
        <w:t>&gt; : Change history</w:t>
      </w:r>
      <w:r>
        <w:tab/>
      </w:r>
      <w:r>
        <w:fldChar w:fldCharType="begin"/>
      </w:r>
      <w:r>
        <w:instrText xml:space="preserve"> PAGEREF _Toc9759 \h </w:instrText>
      </w:r>
      <w:r>
        <w:fldChar w:fldCharType="separate"/>
      </w:r>
      <w:r>
        <w:t>8</w:t>
      </w:r>
      <w:r>
        <w:fldChar w:fldCharType="end"/>
      </w:r>
    </w:p>
    <w:p>
      <w:r>
        <w:fldChar w:fldCharType="end"/>
      </w:r>
    </w:p>
    <w:p>
      <w:pPr>
        <w:pStyle w:val="129"/>
      </w:pPr>
      <w:r>
        <w:br w:type="page"/>
      </w:r>
    </w:p>
    <w:p>
      <w:pPr>
        <w:pStyle w:val="3"/>
      </w:pPr>
      <w:bookmarkStart w:id="16" w:name="foreword"/>
      <w:bookmarkEnd w:id="16"/>
      <w:bookmarkStart w:id="17" w:name="_Toc31764"/>
      <w:r>
        <w:t>Foreword</w:t>
      </w:r>
      <w:bookmarkEnd w:id="17"/>
    </w:p>
    <w:p>
      <w:r>
        <w:t>This Technica</w:t>
      </w:r>
      <w:r>
        <w:rPr>
          <w:highlight w:val="none"/>
        </w:rPr>
        <w:t xml:space="preserve">l </w:t>
      </w:r>
      <w:bookmarkStart w:id="18" w:name="spectype3"/>
      <w:r>
        <w:rPr>
          <w:highlight w:val="none"/>
        </w:rPr>
        <w:t>Report</w:t>
      </w:r>
      <w:bookmarkEnd w:id="18"/>
      <w:r>
        <w:rPr>
          <w:highlight w:val="none"/>
        </w:rPr>
        <w:t xml:space="preserve"> has been p</w:t>
      </w:r>
      <w:r>
        <w:t>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7"/>
      <w:r>
        <w:t>1</w:t>
      </w:r>
      <w:r>
        <w:tab/>
      </w:r>
      <w:r>
        <w:t>Scope</w:t>
      </w:r>
      <w:bookmarkEnd w:id="21"/>
    </w:p>
    <w:p>
      <w:pPr>
        <w:pStyle w:val="112"/>
      </w:pPr>
      <w:bookmarkStart w:id="22" w:name="_Hlk155612324"/>
      <w:r>
        <w:t xml:space="preserve">Editor’s Note: This clause contains scope for the study. </w:t>
      </w:r>
    </w:p>
    <w:bookmarkEnd w:id="22"/>
    <w:p>
      <w:r>
        <w:t>The present document …</w:t>
      </w:r>
    </w:p>
    <w:p>
      <w:pPr>
        <w:pStyle w:val="3"/>
      </w:pPr>
      <w:bookmarkStart w:id="23" w:name="references"/>
      <w:bookmarkEnd w:id="23"/>
      <w:bookmarkStart w:id="24" w:name="_Toc26387"/>
      <w:r>
        <w:t>2</w:t>
      </w:r>
      <w:r>
        <w:tab/>
      </w:r>
      <w:r>
        <w:t>References</w:t>
      </w:r>
      <w:bookmarkEnd w:id="24"/>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3"/>
      </w:pPr>
      <w:bookmarkStart w:id="25" w:name="definitions"/>
      <w:bookmarkEnd w:id="25"/>
      <w:bookmarkStart w:id="26" w:name="_Toc11984"/>
      <w:r>
        <w:t>3</w:t>
      </w:r>
      <w:r>
        <w:tab/>
      </w:r>
      <w:r>
        <w:t>Definitions of terms, symbols and abbreviations</w:t>
      </w:r>
      <w:bookmarkEnd w:id="26"/>
    </w:p>
    <w:p>
      <w:pPr>
        <w:pStyle w:val="4"/>
      </w:pPr>
      <w:bookmarkStart w:id="27" w:name="_Toc8256"/>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29995"/>
      <w:r>
        <w:t>3.2</w:t>
      </w:r>
      <w:r>
        <w:tab/>
      </w:r>
      <w:r>
        <w:t>Symbols</w:t>
      </w:r>
      <w:bookmarkEnd w:id="28"/>
    </w:p>
    <w:p>
      <w:pPr>
        <w:keepNext/>
      </w:pPr>
      <w:r>
        <w:t>For the purposes of the present document, the following symbols apply:</w:t>
      </w:r>
    </w:p>
    <w:p>
      <w:pPr>
        <w:pStyle w:val="110"/>
      </w:pPr>
      <w:r>
        <w:t>&lt;symbol&gt;</w:t>
      </w:r>
      <w:r>
        <w:tab/>
      </w:r>
      <w:r>
        <w:t>&lt;Explanation&gt;</w:t>
      </w:r>
    </w:p>
    <w:p>
      <w:pPr>
        <w:pStyle w:val="110"/>
      </w:pPr>
    </w:p>
    <w:p>
      <w:pPr>
        <w:pStyle w:val="4"/>
      </w:pPr>
      <w:bookmarkStart w:id="29" w:name="_Toc12585"/>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&lt;ABBREVIATION&gt;</w:t>
      </w:r>
      <w:r>
        <w:tab/>
      </w:r>
      <w:r>
        <w:t>&lt;Expansion&gt;</w:t>
      </w:r>
    </w:p>
    <w:p>
      <w:pPr>
        <w:pStyle w:val="110"/>
      </w:pPr>
    </w:p>
    <w:p>
      <w:pPr>
        <w:pStyle w:val="3"/>
      </w:pPr>
      <w:bookmarkStart w:id="30" w:name="clause4"/>
      <w:bookmarkEnd w:id="30"/>
      <w:bookmarkStart w:id="31" w:name="_Toc27039"/>
      <w:r>
        <w:t>4</w:t>
      </w:r>
      <w:r>
        <w:tab/>
      </w:r>
      <w:r>
        <w:rPr>
          <w:rFonts w:ascii="Arial" w:hAnsi="Arial"/>
        </w:rPr>
        <w:t>Security Architecture and Assumptions</w:t>
      </w:r>
      <w:bookmarkEnd w:id="31"/>
    </w:p>
    <w:p>
      <w:pPr>
        <w:pStyle w:val="112"/>
        <w:rPr>
          <w:highlight w:val="yellow"/>
        </w:rPr>
      </w:pPr>
      <w:r>
        <w:t xml:space="preserve">Editor’s Note:  This clause contains security architecture and assumptions to be considered for the study (e.g., per work task/KI). </w:t>
      </w:r>
    </w:p>
    <w:p>
      <w:pPr>
        <w:pStyle w:val="3"/>
      </w:pPr>
      <w:bookmarkStart w:id="32" w:name="_Toc25816"/>
      <w:r>
        <w:rPr>
          <w:rFonts w:hint="eastAsia" w:eastAsia="宋体"/>
          <w:lang w:val="en-US" w:eastAsia="zh-CN"/>
        </w:rPr>
        <w:t>5</w:t>
      </w:r>
      <w:r>
        <w:tab/>
      </w:r>
      <w:r>
        <w:t>Key issues</w:t>
      </w:r>
      <w:bookmarkEnd w:id="32"/>
    </w:p>
    <w:p>
      <w:pPr>
        <w:pStyle w:val="112"/>
      </w:pPr>
      <w:r>
        <w:t>Editor’s Note: This clause contains all the key issues identified during the study.</w:t>
      </w:r>
    </w:p>
    <w:p>
      <w:pPr>
        <w:pStyle w:val="4"/>
        <w:rPr>
          <w:rFonts w:ascii="Arial" w:hAnsi="Arial"/>
        </w:rPr>
      </w:pPr>
      <w:bookmarkStart w:id="33" w:name="_Toc49376112"/>
      <w:bookmarkStart w:id="34" w:name="_Toc106618431"/>
      <w:bookmarkStart w:id="35" w:name="_Toc48930863"/>
      <w:bookmarkStart w:id="36" w:name="_Toc513475447"/>
      <w:bookmarkStart w:id="37" w:name="_Toc95076612"/>
      <w:bookmarkStart w:id="38" w:name="_Toc162531270"/>
      <w:bookmarkStart w:id="39" w:name="_Toc1933"/>
      <w:bookmarkStart w:id="40" w:name="_Toc56501565"/>
      <w:r>
        <w:rPr>
          <w:rFonts w:hint="eastAsia" w:ascii="Arial" w:hAnsi="Arial"/>
          <w:lang w:val="en-US" w:eastAsia="zh-CN"/>
        </w:rPr>
        <w:t>5</w:t>
      </w:r>
      <w:r>
        <w:rPr>
          <w:rFonts w:ascii="Arial" w:hAnsi="Arial"/>
        </w:rPr>
        <w:t>.X</w:t>
      </w:r>
      <w:r>
        <w:rPr>
          <w:rFonts w:ascii="Arial" w:hAnsi="Arial"/>
        </w:rPr>
        <w:tab/>
      </w:r>
      <w:r>
        <w:rPr>
          <w:rFonts w:ascii="Arial" w:hAnsi="Arial"/>
        </w:rPr>
        <w:t>Key Issue #X: &lt;Key Issue Name&gt;</w:t>
      </w:r>
      <w:bookmarkEnd w:id="33"/>
      <w:bookmarkEnd w:id="34"/>
      <w:bookmarkEnd w:id="35"/>
      <w:bookmarkEnd w:id="36"/>
      <w:bookmarkEnd w:id="37"/>
      <w:bookmarkEnd w:id="38"/>
      <w:bookmarkEnd w:id="39"/>
      <w:bookmarkEnd w:id="40"/>
    </w:p>
    <w:p>
      <w:pPr>
        <w:pStyle w:val="5"/>
      </w:pPr>
      <w:bookmarkStart w:id="41" w:name="_Toc56501566"/>
      <w:bookmarkStart w:id="42" w:name="_Toc95076613"/>
      <w:bookmarkStart w:id="43" w:name="_Toc49376113"/>
      <w:bookmarkStart w:id="44" w:name="_Toc513475448"/>
      <w:bookmarkStart w:id="45" w:name="_Toc7104"/>
      <w:bookmarkStart w:id="46" w:name="_Toc162531271"/>
      <w:bookmarkStart w:id="47" w:name="_Toc48930864"/>
      <w:bookmarkStart w:id="48" w:name="_Toc106618432"/>
      <w:r>
        <w:rPr>
          <w:rFonts w:hint="eastAsia"/>
          <w:lang w:val="en-US" w:eastAsia="zh-CN"/>
        </w:rPr>
        <w:t>5</w:t>
      </w:r>
      <w:r>
        <w:t>.X.1</w:t>
      </w:r>
      <w:r>
        <w:tab/>
      </w:r>
      <w:r>
        <w:t>Key issue details</w:t>
      </w:r>
      <w:bookmarkEnd w:id="41"/>
      <w:bookmarkEnd w:id="42"/>
      <w:bookmarkEnd w:id="43"/>
      <w:bookmarkEnd w:id="44"/>
      <w:bookmarkEnd w:id="45"/>
      <w:bookmarkEnd w:id="46"/>
      <w:bookmarkEnd w:id="47"/>
      <w:bookmarkEnd w:id="48"/>
    </w:p>
    <w:p>
      <w:pPr>
        <w:pStyle w:val="5"/>
      </w:pPr>
      <w:bookmarkStart w:id="49" w:name="_Toc513475449"/>
      <w:bookmarkStart w:id="50" w:name="_Toc48930865"/>
      <w:bookmarkStart w:id="51" w:name="_Toc162531272"/>
      <w:bookmarkStart w:id="52" w:name="_Toc56501567"/>
      <w:bookmarkStart w:id="53" w:name="_Toc32227"/>
      <w:bookmarkStart w:id="54" w:name="_Toc95076614"/>
      <w:bookmarkStart w:id="55" w:name="_Toc106618433"/>
      <w:bookmarkStart w:id="56" w:name="_Toc49376114"/>
      <w:r>
        <w:rPr>
          <w:rFonts w:hint="eastAsia"/>
          <w:lang w:val="en-US" w:eastAsia="zh-CN"/>
        </w:rPr>
        <w:t>5</w:t>
      </w:r>
      <w:r>
        <w:t>.X.2</w:t>
      </w:r>
      <w:r>
        <w:tab/>
      </w:r>
      <w:r>
        <w:t>Security threats</w:t>
      </w:r>
      <w:bookmarkEnd w:id="49"/>
      <w:bookmarkEnd w:id="50"/>
      <w:bookmarkEnd w:id="51"/>
      <w:bookmarkEnd w:id="52"/>
      <w:bookmarkEnd w:id="53"/>
      <w:bookmarkEnd w:id="54"/>
      <w:bookmarkEnd w:id="55"/>
      <w:bookmarkEnd w:id="56"/>
    </w:p>
    <w:p>
      <w:pPr>
        <w:pStyle w:val="5"/>
      </w:pPr>
      <w:bookmarkStart w:id="57" w:name="_Toc49376115"/>
      <w:bookmarkStart w:id="58" w:name="_Toc95076615"/>
      <w:bookmarkStart w:id="59" w:name="_Toc48930866"/>
      <w:bookmarkStart w:id="60" w:name="_Toc56501568"/>
      <w:bookmarkStart w:id="61" w:name="_Toc162531273"/>
      <w:bookmarkStart w:id="62" w:name="_Toc106618434"/>
      <w:bookmarkStart w:id="63" w:name="_Toc53"/>
      <w:bookmarkStart w:id="64" w:name="_Toc513475450"/>
      <w:r>
        <w:rPr>
          <w:rFonts w:hint="eastAsia"/>
          <w:lang w:val="en-US" w:eastAsia="zh-CN"/>
        </w:rPr>
        <w:t>5</w:t>
      </w:r>
      <w:r>
        <w:t>.X.3</w:t>
      </w:r>
      <w:r>
        <w:tab/>
      </w:r>
      <w:r>
        <w:t>Potential security requirements</w:t>
      </w:r>
      <w:bookmarkEnd w:id="57"/>
      <w:bookmarkEnd w:id="58"/>
      <w:bookmarkEnd w:id="59"/>
      <w:bookmarkEnd w:id="60"/>
      <w:bookmarkEnd w:id="61"/>
      <w:bookmarkEnd w:id="62"/>
      <w:bookmarkEnd w:id="63"/>
      <w:bookmarkEnd w:id="64"/>
    </w:p>
    <w:p>
      <w:pPr>
        <w:pStyle w:val="3"/>
      </w:pPr>
      <w:bookmarkStart w:id="65" w:name="_Toc106618435"/>
      <w:bookmarkStart w:id="66" w:name="_Toc162531274"/>
      <w:bookmarkStart w:id="67" w:name="_Toc95076616"/>
      <w:bookmarkStart w:id="68" w:name="_Toc12352"/>
      <w:r>
        <w:rPr>
          <w:rFonts w:hint="eastAsia"/>
          <w:lang w:val="en-US" w:eastAsia="zh-CN"/>
        </w:rPr>
        <w:t>6</w:t>
      </w:r>
      <w:r>
        <w:tab/>
      </w:r>
      <w:r>
        <w:t>Solutions</w:t>
      </w:r>
      <w:bookmarkEnd w:id="65"/>
      <w:bookmarkEnd w:id="66"/>
      <w:bookmarkEnd w:id="67"/>
      <w:bookmarkEnd w:id="68"/>
    </w:p>
    <w:p>
      <w:pPr>
        <w:pStyle w:val="112"/>
      </w:pPr>
      <w:r>
        <w:t>Editor’s Note: This clause contains the proposed solutions addressing the identified key issues.</w:t>
      </w:r>
    </w:p>
    <w:p>
      <w:pPr>
        <w:pStyle w:val="4"/>
        <w:rPr>
          <w:rFonts w:eastAsia="宋体"/>
        </w:rPr>
      </w:pPr>
      <w:bookmarkStart w:id="69" w:name="_Toc162531275"/>
      <w:bookmarkStart w:id="70" w:name="_Toc10125"/>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69"/>
      <w:bookmarkEnd w:id="70"/>
    </w:p>
    <w:p>
      <w:pPr>
        <w:pStyle w:val="112"/>
      </w:pPr>
      <w:r>
        <w:t xml:space="preserve">Editor's Note: This clause contains a table mapping between key issues and solutions. </w:t>
      </w:r>
    </w:p>
    <w:p>
      <w:pPr>
        <w:pStyle w:val="113"/>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KI#X</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bl>
    <w:p>
      <w:pPr>
        <w:pStyle w:val="112"/>
        <w:ind w:left="0" w:firstLine="0"/>
      </w:pPr>
    </w:p>
    <w:p>
      <w:pPr>
        <w:pStyle w:val="4"/>
      </w:pPr>
      <w:bookmarkStart w:id="71" w:name="_Toc95076617"/>
      <w:bookmarkStart w:id="72" w:name="_Toc513475452"/>
      <w:bookmarkStart w:id="73" w:name="_Toc56501632"/>
      <w:bookmarkStart w:id="74" w:name="_Toc49376118"/>
      <w:bookmarkStart w:id="75" w:name="_Toc106618436"/>
      <w:bookmarkStart w:id="76" w:name="_Toc48930869"/>
      <w:bookmarkStart w:id="77" w:name="_Toc26121"/>
      <w:bookmarkStart w:id="78" w:name="_Toc162531276"/>
      <w:r>
        <w:rPr>
          <w:rFonts w:hint="eastAsia"/>
          <w:lang w:val="en-US" w:eastAsia="zh-CN"/>
        </w:rPr>
        <w:t>6</w:t>
      </w:r>
      <w:r>
        <w:t>.Y</w:t>
      </w:r>
      <w:r>
        <w:tab/>
      </w:r>
      <w:r>
        <w:t>Solution #Y: &lt;Solution Name&gt;</w:t>
      </w:r>
      <w:bookmarkEnd w:id="71"/>
      <w:bookmarkEnd w:id="72"/>
      <w:bookmarkEnd w:id="73"/>
      <w:bookmarkEnd w:id="74"/>
      <w:bookmarkEnd w:id="75"/>
      <w:bookmarkEnd w:id="76"/>
      <w:bookmarkEnd w:id="77"/>
      <w:bookmarkEnd w:id="78"/>
    </w:p>
    <w:p>
      <w:pPr>
        <w:pStyle w:val="5"/>
      </w:pPr>
      <w:bookmarkStart w:id="79" w:name="_Toc56501633"/>
      <w:bookmarkStart w:id="80" w:name="_Toc49376119"/>
      <w:bookmarkStart w:id="81" w:name="_Toc95076618"/>
      <w:bookmarkStart w:id="82" w:name="_Toc162531277"/>
      <w:bookmarkStart w:id="83" w:name="_Toc19802"/>
      <w:bookmarkStart w:id="84" w:name="_Toc48930870"/>
      <w:bookmarkStart w:id="85" w:name="_Toc106618437"/>
      <w:bookmarkStart w:id="86" w:name="_Toc513475453"/>
      <w:r>
        <w:rPr>
          <w:rFonts w:hint="eastAsia"/>
          <w:lang w:val="en-US" w:eastAsia="zh-CN"/>
        </w:rPr>
        <w:t>6</w:t>
      </w:r>
      <w:r>
        <w:t>.Y.1</w:t>
      </w:r>
      <w:r>
        <w:tab/>
      </w:r>
      <w:r>
        <w:t>Introduction</w:t>
      </w:r>
      <w:bookmarkEnd w:id="79"/>
      <w:bookmarkEnd w:id="80"/>
      <w:bookmarkEnd w:id="81"/>
      <w:bookmarkEnd w:id="82"/>
      <w:bookmarkEnd w:id="83"/>
      <w:bookmarkEnd w:id="84"/>
      <w:bookmarkEnd w:id="85"/>
      <w:bookmarkEnd w:id="86"/>
    </w:p>
    <w:p>
      <w:pPr>
        <w:pStyle w:val="112"/>
      </w:pPr>
      <w:r>
        <w:t>Editor’s Note: Each solution should list the key issues being addressed.</w:t>
      </w:r>
    </w:p>
    <w:p>
      <w:pPr>
        <w:pStyle w:val="5"/>
      </w:pPr>
      <w:bookmarkStart w:id="87" w:name="_Toc95076619"/>
      <w:bookmarkStart w:id="88" w:name="_Toc106618438"/>
      <w:bookmarkStart w:id="89" w:name="_Toc48930871"/>
      <w:bookmarkStart w:id="90" w:name="_Toc49376120"/>
      <w:bookmarkStart w:id="91" w:name="_Toc162531278"/>
      <w:bookmarkStart w:id="92" w:name="_Toc513475454"/>
      <w:bookmarkStart w:id="93" w:name="_Toc56501634"/>
      <w:bookmarkStart w:id="94" w:name="_Toc16197"/>
      <w:r>
        <w:rPr>
          <w:rFonts w:hint="eastAsia"/>
          <w:lang w:val="en-US" w:eastAsia="zh-CN"/>
        </w:rPr>
        <w:t>6</w:t>
      </w:r>
      <w:r>
        <w:t>.Y.2</w:t>
      </w:r>
      <w:r>
        <w:tab/>
      </w:r>
      <w:r>
        <w:t>Solution details</w:t>
      </w:r>
      <w:bookmarkEnd w:id="87"/>
      <w:bookmarkEnd w:id="88"/>
      <w:bookmarkEnd w:id="89"/>
      <w:bookmarkEnd w:id="90"/>
      <w:bookmarkEnd w:id="91"/>
      <w:bookmarkEnd w:id="92"/>
      <w:bookmarkEnd w:id="93"/>
      <w:bookmarkEnd w:id="94"/>
    </w:p>
    <w:p>
      <w:pPr>
        <w:pStyle w:val="5"/>
      </w:pPr>
      <w:bookmarkStart w:id="95" w:name="_Toc95076620"/>
      <w:bookmarkStart w:id="96" w:name="_Toc106618439"/>
      <w:bookmarkStart w:id="97" w:name="_Toc162531279"/>
      <w:bookmarkStart w:id="98" w:name="_Toc56501636"/>
      <w:bookmarkStart w:id="99" w:name="_Toc349"/>
      <w:bookmarkStart w:id="100" w:name="_Toc49376122"/>
      <w:bookmarkStart w:id="101" w:name="_Toc48930873"/>
      <w:bookmarkStart w:id="102" w:name="_Toc513475455"/>
      <w:r>
        <w:rPr>
          <w:rFonts w:hint="eastAsia"/>
          <w:lang w:val="en-US" w:eastAsia="zh-CN"/>
        </w:rPr>
        <w:t>6</w:t>
      </w:r>
      <w:r>
        <w:t>.Y.3</w:t>
      </w:r>
      <w:r>
        <w:tab/>
      </w:r>
      <w:r>
        <w:t>Evaluation</w:t>
      </w:r>
      <w:bookmarkEnd w:id="95"/>
      <w:bookmarkEnd w:id="96"/>
      <w:bookmarkEnd w:id="97"/>
      <w:bookmarkEnd w:id="98"/>
      <w:bookmarkEnd w:id="99"/>
      <w:bookmarkEnd w:id="100"/>
      <w:bookmarkEnd w:id="101"/>
      <w:bookmarkEnd w:id="102"/>
    </w:p>
    <w:p>
      <w:pPr>
        <w:pStyle w:val="112"/>
      </w:pPr>
      <w:r>
        <w:t>Editor’s Note: Each solution should motivate how the potential security requirements of the key issues being addressed are fulfilled.</w:t>
      </w:r>
    </w:p>
    <w:p>
      <w:pPr>
        <w:pStyle w:val="3"/>
      </w:pPr>
      <w:bookmarkStart w:id="103" w:name="_Toc39138089"/>
      <w:bookmarkStart w:id="104" w:name="_Toc101360626"/>
      <w:bookmarkStart w:id="105" w:name="_Toc1339"/>
      <w:bookmarkStart w:id="106" w:name="_Toc162531280"/>
      <w:bookmarkStart w:id="107" w:name="_Toc513475456"/>
      <w:bookmarkStart w:id="108" w:name="_Toc56501637"/>
      <w:bookmarkStart w:id="109" w:name="_Toc49376123"/>
      <w:bookmarkStart w:id="110" w:name="_Toc106618440"/>
      <w:bookmarkStart w:id="111" w:name="_Toc95076621"/>
      <w:bookmarkStart w:id="112" w:name="_Toc48930874"/>
      <w:r>
        <w:rPr>
          <w:rFonts w:hint="eastAsia"/>
          <w:lang w:val="en-US" w:eastAsia="zh-CN"/>
        </w:rPr>
        <w:t>7</w:t>
      </w:r>
      <w:r>
        <w:tab/>
      </w:r>
      <w:r>
        <w:t>Conclusions</w:t>
      </w:r>
      <w:bookmarkEnd w:id="103"/>
      <w:bookmarkEnd w:id="104"/>
      <w:bookmarkEnd w:id="105"/>
      <w:bookmarkEnd w:id="106"/>
    </w:p>
    <w:bookmarkEnd w:id="107"/>
    <w:bookmarkEnd w:id="108"/>
    <w:bookmarkEnd w:id="109"/>
    <w:bookmarkEnd w:id="110"/>
    <w:bookmarkEnd w:id="111"/>
    <w:bookmarkEnd w:id="112"/>
    <w:p>
      <w:pPr>
        <w:pStyle w:val="112"/>
      </w:pPr>
      <w:r>
        <w:t>Editor’s Note: This clause contains the agreed conclusions that will form the basis for any normative work.</w:t>
      </w:r>
    </w:p>
    <w:p>
      <w:pPr>
        <w:pStyle w:val="112"/>
        <w:ind w:left="0" w:leftChars="0" w:firstLine="0" w:firstLineChars="0"/>
      </w:pPr>
    </w:p>
    <w:p>
      <w:pPr>
        <w:pStyle w:val="12"/>
        <w:bidi w:val="0"/>
      </w:pPr>
      <w:bookmarkStart w:id="113" w:name="_Toc9759"/>
      <w:r>
        <w:t>Annex &lt;</w:t>
      </w:r>
      <w:r>
        <w:rPr>
          <w:rFonts w:hint="eastAsia"/>
          <w:lang w:val="en-US" w:eastAsia="zh-CN"/>
        </w:rPr>
        <w:t>X</w:t>
      </w:r>
      <w:r>
        <w:t>&gt; :</w:t>
      </w:r>
      <w:r>
        <w:br w:type="textWrapping"/>
      </w:r>
      <w:r>
        <w:t>Change history</w:t>
      </w:r>
      <w:bookmarkEnd w:id="11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bookmarkStart w:id="114" w:name="historyclause"/>
            <w:bookmarkEnd w:id="11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p>
        </w:tc>
        <w:tc>
          <w:tcPr>
            <w:tcW w:w="901" w:type="dxa"/>
            <w:shd w:val="solid" w:color="FFFFFF" w:fill="auto"/>
          </w:tcPr>
          <w:p>
            <w:pPr>
              <w:pStyle w:val="105"/>
              <w:rPr>
                <w:sz w:val="16"/>
                <w:szCs w:val="16"/>
              </w:rPr>
            </w:pPr>
          </w:p>
        </w:tc>
        <w:tc>
          <w:tcPr>
            <w:tcW w:w="1134" w:type="dxa"/>
            <w:shd w:val="solid" w:color="FFFFFF" w:fill="auto"/>
          </w:tcPr>
          <w:p>
            <w:pPr>
              <w:pStyle w:val="105"/>
              <w:rPr>
                <w:sz w:val="16"/>
                <w:szCs w:val="16"/>
              </w:rPr>
            </w:pP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p>
        </w:tc>
        <w:tc>
          <w:tcPr>
            <w:tcW w:w="708" w:type="dxa"/>
            <w:shd w:val="solid" w:color="FFFFFF" w:fill="auto"/>
          </w:tcPr>
          <w:p>
            <w:pPr>
              <w:pStyle w:val="105"/>
              <w:rPr>
                <w:sz w:val="16"/>
                <w:szCs w:val="16"/>
              </w:rPr>
            </w:pPr>
          </w:p>
        </w:tc>
      </w:tr>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33.xxx V0.0.0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BBB0182"/>
    <w:rsid w:val="399A0A70"/>
    <w:rsid w:val="437C6CC8"/>
    <w:rsid w:val="4AE100F9"/>
    <w:rsid w:val="5ECC36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6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character" w:customStyle="1" w:styleId="168">
    <w:name w:val="标题 9 Char"/>
    <w:link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1</TotalTime>
  <ScaleCrop>false</ScaleCrop>
  <LinksUpToDate>false</LinksUpToDate>
  <CharactersWithSpaces>25057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ZTE-V1</cp:lastModifiedBy>
  <cp:lastPrinted>2019-02-25T14:05:00Z</cp:lastPrinted>
  <dcterms:modified xsi:type="dcterms:W3CDTF">2025-08-13T01:42:36Z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EF0BF339894844379DF241F2051C88D9</vt:lpwstr>
  </property>
</Properties>
</file>